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654" w:rsidRPr="0026309F" w:rsidRDefault="005B5654" w:rsidP="005B5654">
      <w:pPr>
        <w:pStyle w:val="Heading1"/>
        <w:rPr>
          <w:rFonts w:ascii="Times New Roman" w:hAnsi="Times New Roman" w:cs="Times New Roman"/>
          <w:color w:val="auto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</w:rPr>
        <w:t>TRƯỜNG THCS PHÚ HÒA</w:t>
      </w:r>
    </w:p>
    <w:p w:rsidR="005B5654" w:rsidRPr="0026309F" w:rsidRDefault="005B5654" w:rsidP="005B5654">
      <w:pPr>
        <w:pStyle w:val="NormalWeb"/>
        <w:jc w:val="center"/>
        <w:rPr>
          <w:sz w:val="28"/>
          <w:szCs w:val="28"/>
        </w:rPr>
      </w:pPr>
      <w:r w:rsidRPr="0026309F">
        <w:rPr>
          <w:rStyle w:val="Strong"/>
          <w:sz w:val="28"/>
          <w:szCs w:val="28"/>
        </w:rPr>
        <w:t>ĐỀ KIỂM TRA CUỐI HỌC KỲ I</w:t>
      </w:r>
      <w:r w:rsidRPr="0026309F">
        <w:rPr>
          <w:sz w:val="28"/>
          <w:szCs w:val="28"/>
        </w:rPr>
        <w:br/>
      </w:r>
      <w:r w:rsidRPr="0026309F">
        <w:rPr>
          <w:rStyle w:val="Strong"/>
          <w:sz w:val="28"/>
          <w:szCs w:val="28"/>
        </w:rPr>
        <w:t>MÔN: GIÁO DỤC THỂ CHẤT 6</w:t>
      </w:r>
      <w:r w:rsidRPr="0026309F">
        <w:rPr>
          <w:sz w:val="28"/>
          <w:szCs w:val="28"/>
        </w:rPr>
        <w:br/>
      </w:r>
      <w:r w:rsidRPr="0026309F">
        <w:rPr>
          <w:rStyle w:val="Strong"/>
          <w:sz w:val="28"/>
          <w:szCs w:val="28"/>
        </w:rPr>
        <w:t>Năm học: 2025 – 2026</w:t>
      </w:r>
      <w:r w:rsidRPr="0026309F">
        <w:rPr>
          <w:sz w:val="28"/>
          <w:szCs w:val="28"/>
        </w:rPr>
        <w:br/>
      </w:r>
      <w:r w:rsidRPr="0026309F">
        <w:rPr>
          <w:rStyle w:val="Strong"/>
          <w:sz w:val="28"/>
          <w:szCs w:val="28"/>
        </w:rPr>
        <w:t>Thời gian: 45 phút</w:t>
      </w:r>
    </w:p>
    <w:p w:rsidR="005B5654" w:rsidRPr="0026309F" w:rsidRDefault="005B5654" w:rsidP="005B5654">
      <w:pPr>
        <w:pStyle w:val="Heading2"/>
        <w:rPr>
          <w:rFonts w:ascii="Times New Roman" w:hAnsi="Times New Roman" w:cs="Times New Roman"/>
          <w:color w:val="auto"/>
          <w:sz w:val="28"/>
          <w:szCs w:val="28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  <w:sz w:val="28"/>
          <w:szCs w:val="28"/>
        </w:rPr>
        <w:t>ĐỀ BÀI:</w:t>
      </w:r>
    </w:p>
    <w:p w:rsidR="005B5654" w:rsidRPr="0026309F" w:rsidRDefault="005B5654" w:rsidP="005B5654">
      <w:pPr>
        <w:pStyle w:val="NormalWeb"/>
        <w:rPr>
          <w:sz w:val="28"/>
          <w:szCs w:val="28"/>
        </w:rPr>
      </w:pPr>
      <w:r w:rsidRPr="0026309F">
        <w:rPr>
          <w:sz w:val="28"/>
          <w:szCs w:val="28"/>
        </w:rPr>
        <w:t xml:space="preserve">Học sinh thực hiện bài kiểm tra </w:t>
      </w:r>
      <w:r w:rsidRPr="0026309F">
        <w:rPr>
          <w:rStyle w:val="Strong"/>
          <w:b w:val="0"/>
          <w:sz w:val="28"/>
          <w:szCs w:val="28"/>
        </w:rPr>
        <w:t>chạy cự ly trung bình (500–800m)</w:t>
      </w:r>
      <w:r w:rsidRPr="0026309F">
        <w:rPr>
          <w:sz w:val="28"/>
          <w:szCs w:val="28"/>
        </w:rPr>
        <w:t xml:space="preserve"> theo hướng dẫn đã được học trong môn GDTC 6 – sách Cánh Diều.</w:t>
      </w:r>
    </w:p>
    <w:p w:rsidR="005B5654" w:rsidRPr="0026309F" w:rsidRDefault="005B5654" w:rsidP="005B5654">
      <w:pPr>
        <w:pStyle w:val="Heading1"/>
        <w:rPr>
          <w:rFonts w:ascii="Times New Roman" w:hAnsi="Times New Roman" w:cs="Times New Roman"/>
          <w:color w:val="auto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</w:rPr>
        <w:t>YÊU CẦU CẦN ĐẠT</w:t>
      </w:r>
    </w:p>
    <w:p w:rsidR="005B5654" w:rsidRPr="0026309F" w:rsidRDefault="005B5654" w:rsidP="005B5654">
      <w:pPr>
        <w:pStyle w:val="NormalWeb"/>
        <w:numPr>
          <w:ilvl w:val="0"/>
          <w:numId w:val="10"/>
        </w:numPr>
        <w:rPr>
          <w:sz w:val="28"/>
          <w:szCs w:val="28"/>
        </w:rPr>
      </w:pPr>
      <w:r w:rsidRPr="0026309F">
        <w:rPr>
          <w:sz w:val="28"/>
          <w:szCs w:val="28"/>
        </w:rPr>
        <w:t>Hiểu được kiến thức cơ bản về kỹ thuật chạy cự ly trung bình.</w:t>
      </w:r>
    </w:p>
    <w:p w:rsidR="005B5654" w:rsidRPr="0026309F" w:rsidRDefault="005B5654" w:rsidP="005B5654">
      <w:pPr>
        <w:pStyle w:val="NormalWeb"/>
        <w:numPr>
          <w:ilvl w:val="0"/>
          <w:numId w:val="10"/>
        </w:numPr>
        <w:rPr>
          <w:sz w:val="28"/>
          <w:szCs w:val="28"/>
        </w:rPr>
      </w:pPr>
      <w:r w:rsidRPr="0026309F">
        <w:rPr>
          <w:sz w:val="28"/>
          <w:szCs w:val="28"/>
        </w:rPr>
        <w:t>Thực hiện đúng tư thế xuất phát, nhịp thở, phối hợp tay – chân trong quá trình chạy.</w:t>
      </w:r>
    </w:p>
    <w:p w:rsidR="005B5654" w:rsidRPr="0026309F" w:rsidRDefault="005B5654" w:rsidP="005B5654">
      <w:pPr>
        <w:pStyle w:val="NormalWeb"/>
        <w:numPr>
          <w:ilvl w:val="0"/>
          <w:numId w:val="10"/>
        </w:numPr>
        <w:rPr>
          <w:sz w:val="28"/>
          <w:szCs w:val="28"/>
        </w:rPr>
      </w:pPr>
      <w:r w:rsidRPr="0026309F">
        <w:rPr>
          <w:sz w:val="28"/>
          <w:szCs w:val="28"/>
        </w:rPr>
        <w:t>Biết điều chỉnh tốc độ hợp lý, duy trì sức bền cho đến cuối cự ly.</w:t>
      </w:r>
    </w:p>
    <w:p w:rsidR="005B5654" w:rsidRPr="0026309F" w:rsidRDefault="005B5654" w:rsidP="005B5654">
      <w:pPr>
        <w:pStyle w:val="NormalWeb"/>
        <w:numPr>
          <w:ilvl w:val="0"/>
          <w:numId w:val="10"/>
        </w:numPr>
        <w:rPr>
          <w:sz w:val="28"/>
          <w:szCs w:val="28"/>
        </w:rPr>
      </w:pPr>
      <w:r w:rsidRPr="0026309F">
        <w:rPr>
          <w:sz w:val="28"/>
          <w:szCs w:val="28"/>
        </w:rPr>
        <w:t>Có ý thức tự giác, nghiêm túc khi tham gia kiểm tra.</w:t>
      </w:r>
    </w:p>
    <w:p w:rsidR="005B5654" w:rsidRPr="0026309F" w:rsidRDefault="005B5654" w:rsidP="005B5654">
      <w:pPr>
        <w:pStyle w:val="Heading1"/>
        <w:rPr>
          <w:rFonts w:ascii="Times New Roman" w:hAnsi="Times New Roman" w:cs="Times New Roman"/>
          <w:color w:val="auto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</w:rPr>
        <w:t>BẢNG MA TRẬN ĐỀ (BẢNG ĐẶC TẢ)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717"/>
        <w:gridCol w:w="1351"/>
        <w:gridCol w:w="3023"/>
        <w:gridCol w:w="1307"/>
        <w:gridCol w:w="883"/>
      </w:tblGrid>
      <w:tr w:rsidR="0026309F" w:rsidRPr="0026309F" w:rsidTr="005B565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6309F">
              <w:rPr>
                <w:rFonts w:cs="Times New Roman"/>
                <w:b/>
                <w:bCs/>
                <w:szCs w:val="28"/>
              </w:rPr>
              <w:t>TT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6309F">
              <w:rPr>
                <w:rFonts w:cs="Times New Roman"/>
                <w:b/>
                <w:bCs/>
                <w:szCs w:val="28"/>
              </w:rPr>
              <w:t>Nội dung kiểm tra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6309F">
              <w:rPr>
                <w:rFonts w:cs="Times New Roman"/>
                <w:b/>
                <w:bCs/>
                <w:szCs w:val="28"/>
              </w:rPr>
              <w:t>Mức độ nhận thức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6309F">
              <w:rPr>
                <w:rFonts w:cs="Times New Roman"/>
                <w:b/>
                <w:bCs/>
                <w:szCs w:val="28"/>
              </w:rPr>
              <w:t>Yêu cầu cụ thể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6309F">
              <w:rPr>
                <w:rFonts w:cs="Times New Roman"/>
                <w:b/>
                <w:bCs/>
                <w:szCs w:val="28"/>
              </w:rPr>
              <w:t>Hình thức kiểm tra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6309F">
              <w:rPr>
                <w:rFonts w:cs="Times New Roman"/>
                <w:b/>
                <w:bCs/>
                <w:szCs w:val="28"/>
              </w:rPr>
              <w:t>Thời gian</w:t>
            </w:r>
          </w:p>
        </w:tc>
      </w:tr>
      <w:tr w:rsidR="0026309F" w:rsidRPr="0026309F" w:rsidTr="005B5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Kỹ thuật chạy cự ly trung bình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Nhận biết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Nêu được tư thế chuẩn bị, kỹ thuật chạy cơ bản.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Thực hành cá nhân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45 phút</w:t>
            </w:r>
          </w:p>
        </w:tc>
      </w:tr>
      <w:tr w:rsidR="0026309F" w:rsidRPr="0026309F" w:rsidTr="005B5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Thông hiểu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Điều chỉnh được nhịp thở, tốc độ khi chạy.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</w:p>
        </w:tc>
      </w:tr>
      <w:tr w:rsidR="0026309F" w:rsidRPr="0026309F" w:rsidTr="005B5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Vận dụng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Vận dụng kỹ thuật để hoàn thành cự ly với thời gian phù hợp.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</w:p>
        </w:tc>
      </w:tr>
    </w:tbl>
    <w:p w:rsidR="005B5654" w:rsidRPr="0026309F" w:rsidRDefault="005B5654" w:rsidP="005B5654">
      <w:pPr>
        <w:rPr>
          <w:rFonts w:cs="Times New Roman"/>
          <w:szCs w:val="28"/>
        </w:rPr>
      </w:pPr>
    </w:p>
    <w:p w:rsidR="005B5654" w:rsidRPr="0026309F" w:rsidRDefault="005B5654" w:rsidP="005B5654">
      <w:pPr>
        <w:pStyle w:val="Heading1"/>
        <w:rPr>
          <w:rFonts w:ascii="Times New Roman" w:hAnsi="Times New Roman" w:cs="Times New Roman"/>
          <w:color w:val="auto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</w:rPr>
        <w:lastRenderedPageBreak/>
        <w:t>I. TIÊU CHÍ ĐÁNH GIÁ</w:t>
      </w:r>
    </w:p>
    <w:p w:rsidR="005B5654" w:rsidRPr="0026309F" w:rsidRDefault="005B5654" w:rsidP="005B5654">
      <w:pPr>
        <w:pStyle w:val="Heading3"/>
        <w:rPr>
          <w:rFonts w:ascii="Times New Roman" w:hAnsi="Times New Roman" w:cs="Times New Roman"/>
          <w:color w:val="auto"/>
          <w:szCs w:val="28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  <w:szCs w:val="28"/>
        </w:rPr>
        <w:t>1. Tư thế chuẩn bị</w:t>
      </w:r>
    </w:p>
    <w:p w:rsidR="005B5654" w:rsidRPr="0026309F" w:rsidRDefault="005B5654" w:rsidP="005B5654">
      <w:pPr>
        <w:pStyle w:val="NormalWeb"/>
        <w:numPr>
          <w:ilvl w:val="0"/>
          <w:numId w:val="11"/>
        </w:numPr>
        <w:rPr>
          <w:sz w:val="28"/>
          <w:szCs w:val="28"/>
        </w:rPr>
      </w:pPr>
      <w:r w:rsidRPr="0026309F">
        <w:rPr>
          <w:sz w:val="28"/>
          <w:szCs w:val="28"/>
        </w:rPr>
        <w:t>Đứng thẳng, thả lỏng, bước chân trước – sau hợp lý.</w:t>
      </w:r>
    </w:p>
    <w:p w:rsidR="005B5654" w:rsidRPr="0026309F" w:rsidRDefault="005B5654" w:rsidP="005B5654">
      <w:pPr>
        <w:pStyle w:val="NormalWeb"/>
        <w:numPr>
          <w:ilvl w:val="0"/>
          <w:numId w:val="11"/>
        </w:numPr>
        <w:rPr>
          <w:sz w:val="28"/>
          <w:szCs w:val="28"/>
        </w:rPr>
      </w:pPr>
      <w:r w:rsidRPr="0026309F">
        <w:rPr>
          <w:sz w:val="28"/>
          <w:szCs w:val="28"/>
        </w:rPr>
        <w:t>Tập trung, mắt hướng về trước.</w:t>
      </w:r>
    </w:p>
    <w:p w:rsidR="005B5654" w:rsidRPr="0026309F" w:rsidRDefault="005B5654" w:rsidP="005B5654">
      <w:pPr>
        <w:pStyle w:val="Heading3"/>
        <w:rPr>
          <w:rFonts w:ascii="Times New Roman" w:hAnsi="Times New Roman" w:cs="Times New Roman"/>
          <w:color w:val="auto"/>
          <w:szCs w:val="28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  <w:szCs w:val="28"/>
        </w:rPr>
        <w:t>2. Kỹ thuật chạy</w:t>
      </w:r>
    </w:p>
    <w:p w:rsidR="005B5654" w:rsidRPr="0026309F" w:rsidRDefault="005B5654" w:rsidP="005B5654">
      <w:pPr>
        <w:pStyle w:val="NormalWeb"/>
        <w:numPr>
          <w:ilvl w:val="0"/>
          <w:numId w:val="12"/>
        </w:numPr>
        <w:rPr>
          <w:sz w:val="28"/>
          <w:szCs w:val="28"/>
        </w:rPr>
      </w:pPr>
      <w:r w:rsidRPr="0026309F">
        <w:rPr>
          <w:sz w:val="28"/>
          <w:szCs w:val="28"/>
        </w:rPr>
        <w:t>Xuất phát: chạy xuất phát cao, tăng tốc từ từ.</w:t>
      </w:r>
    </w:p>
    <w:p w:rsidR="005B5654" w:rsidRPr="0026309F" w:rsidRDefault="00446C0C" w:rsidP="005B5654">
      <w:pPr>
        <w:pStyle w:val="NormalWeb"/>
        <w:numPr>
          <w:ilvl w:val="0"/>
          <w:numId w:val="12"/>
        </w:numPr>
        <w:rPr>
          <w:sz w:val="28"/>
          <w:szCs w:val="28"/>
        </w:rPr>
      </w:pPr>
      <w:r w:rsidRPr="0026309F">
        <w:rPr>
          <w:sz w:val="28"/>
          <w:szCs w:val="28"/>
        </w:rPr>
        <w:t>Trong khi chạy</w:t>
      </w:r>
      <w:r w:rsidR="005B5654" w:rsidRPr="0026309F">
        <w:rPr>
          <w:sz w:val="28"/>
          <w:szCs w:val="28"/>
        </w:rPr>
        <w:t xml:space="preserve"> thân người hơi ngả trước, tay đánh tự nhiên, bước chạy đều.</w:t>
      </w:r>
    </w:p>
    <w:p w:rsidR="005B5654" w:rsidRPr="0026309F" w:rsidRDefault="005B5654" w:rsidP="005B5654">
      <w:pPr>
        <w:pStyle w:val="NormalWeb"/>
        <w:numPr>
          <w:ilvl w:val="0"/>
          <w:numId w:val="12"/>
        </w:numPr>
        <w:rPr>
          <w:sz w:val="28"/>
          <w:szCs w:val="28"/>
        </w:rPr>
      </w:pPr>
      <w:r w:rsidRPr="0026309F">
        <w:rPr>
          <w:sz w:val="28"/>
          <w:szCs w:val="28"/>
        </w:rPr>
        <w:t>Nhịp thở: hít sâu – thở đều, duy trì sức bền.</w:t>
      </w:r>
    </w:p>
    <w:p w:rsidR="005B5654" w:rsidRPr="0026309F" w:rsidRDefault="005B5654" w:rsidP="005B5654">
      <w:pPr>
        <w:pStyle w:val="Heading3"/>
        <w:rPr>
          <w:rFonts w:ascii="Times New Roman" w:hAnsi="Times New Roman" w:cs="Times New Roman"/>
          <w:color w:val="auto"/>
          <w:szCs w:val="28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  <w:szCs w:val="28"/>
        </w:rPr>
        <w:t>3. Kết thúc cự ly</w:t>
      </w:r>
    </w:p>
    <w:p w:rsidR="005B5654" w:rsidRPr="0026309F" w:rsidRDefault="005B5654" w:rsidP="005B5654">
      <w:pPr>
        <w:pStyle w:val="NormalWeb"/>
        <w:numPr>
          <w:ilvl w:val="0"/>
          <w:numId w:val="13"/>
        </w:numPr>
        <w:rPr>
          <w:sz w:val="28"/>
          <w:szCs w:val="28"/>
        </w:rPr>
      </w:pPr>
      <w:r w:rsidRPr="0026309F">
        <w:rPr>
          <w:sz w:val="28"/>
          <w:szCs w:val="28"/>
        </w:rPr>
        <w:t>Giữ tốc độ ổn định, tăng tốc nhẹ 20–30m cuối.</w:t>
      </w:r>
    </w:p>
    <w:p w:rsidR="005B5654" w:rsidRPr="0026309F" w:rsidRDefault="005B5654" w:rsidP="005B5654">
      <w:pPr>
        <w:pStyle w:val="NormalWeb"/>
        <w:numPr>
          <w:ilvl w:val="0"/>
          <w:numId w:val="13"/>
        </w:numPr>
        <w:rPr>
          <w:sz w:val="28"/>
          <w:szCs w:val="28"/>
        </w:rPr>
      </w:pPr>
      <w:r w:rsidRPr="0026309F">
        <w:rPr>
          <w:sz w:val="28"/>
          <w:szCs w:val="28"/>
        </w:rPr>
        <w:t>Không dừng đột ngột sau vạch đích.</w:t>
      </w:r>
    </w:p>
    <w:p w:rsidR="005B5654" w:rsidRPr="0026309F" w:rsidRDefault="005B5654" w:rsidP="005B5654">
      <w:pPr>
        <w:pStyle w:val="Heading3"/>
        <w:rPr>
          <w:rFonts w:ascii="Times New Roman" w:hAnsi="Times New Roman" w:cs="Times New Roman"/>
          <w:color w:val="auto"/>
          <w:szCs w:val="28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  <w:szCs w:val="28"/>
        </w:rPr>
        <w:t>4. Tác phong – thái độ</w:t>
      </w:r>
    </w:p>
    <w:p w:rsidR="005B5654" w:rsidRPr="0026309F" w:rsidRDefault="005B5654" w:rsidP="005B5654">
      <w:pPr>
        <w:pStyle w:val="NormalWeb"/>
        <w:numPr>
          <w:ilvl w:val="0"/>
          <w:numId w:val="14"/>
        </w:numPr>
        <w:rPr>
          <w:sz w:val="28"/>
          <w:szCs w:val="28"/>
        </w:rPr>
      </w:pPr>
      <w:r w:rsidRPr="0026309F">
        <w:rPr>
          <w:sz w:val="28"/>
          <w:szCs w:val="28"/>
        </w:rPr>
        <w:t>Thực hiện nghiêm túc, đảm bảo an toàn.</w:t>
      </w:r>
    </w:p>
    <w:p w:rsidR="005B5654" w:rsidRPr="0026309F" w:rsidRDefault="005B5654" w:rsidP="005B5654">
      <w:pPr>
        <w:pStyle w:val="NormalWeb"/>
        <w:numPr>
          <w:ilvl w:val="0"/>
          <w:numId w:val="14"/>
        </w:numPr>
        <w:rPr>
          <w:sz w:val="28"/>
          <w:szCs w:val="28"/>
        </w:rPr>
      </w:pPr>
      <w:r w:rsidRPr="0026309F">
        <w:rPr>
          <w:sz w:val="28"/>
          <w:szCs w:val="28"/>
        </w:rPr>
        <w:t>Có tinh thần quyết tâm, cố gắng hoàn thành bài chạy.</w:t>
      </w:r>
      <w:bookmarkStart w:id="0" w:name="_GoBack"/>
      <w:bookmarkEnd w:id="0"/>
    </w:p>
    <w:p w:rsidR="005B5654" w:rsidRPr="0026309F" w:rsidRDefault="005B5654" w:rsidP="005B5654">
      <w:pPr>
        <w:pStyle w:val="Heading1"/>
        <w:rPr>
          <w:rFonts w:ascii="Times New Roman" w:hAnsi="Times New Roman" w:cs="Times New Roman"/>
          <w:color w:val="auto"/>
        </w:rPr>
      </w:pPr>
      <w:r w:rsidRPr="0026309F">
        <w:rPr>
          <w:rStyle w:val="Strong"/>
          <w:rFonts w:ascii="Times New Roman" w:hAnsi="Times New Roman" w:cs="Times New Roman"/>
          <w:b/>
          <w:bCs/>
          <w:color w:val="auto"/>
        </w:rPr>
        <w:t>II. CÁCH ĐÁNH GIÁ VÀ XẾP LOẠI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4"/>
        <w:gridCol w:w="7666"/>
      </w:tblGrid>
      <w:tr w:rsidR="0026309F" w:rsidRPr="0026309F" w:rsidTr="005B565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6309F">
              <w:rPr>
                <w:rFonts w:cs="Times New Roman"/>
                <w:b/>
                <w:bCs/>
                <w:szCs w:val="28"/>
              </w:rPr>
              <w:t>Mức độ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6309F">
              <w:rPr>
                <w:rFonts w:cs="Times New Roman"/>
                <w:b/>
                <w:bCs/>
                <w:szCs w:val="28"/>
              </w:rPr>
              <w:t>Mô tả</w:t>
            </w:r>
          </w:p>
        </w:tc>
      </w:tr>
      <w:tr w:rsidR="0026309F" w:rsidRPr="0026309F" w:rsidTr="005B5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Style w:val="Strong"/>
                <w:rFonts w:cs="Times New Roman"/>
                <w:szCs w:val="28"/>
              </w:rPr>
              <w:t>Đạt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Hoàn thành đủ cự ly yêu cầu, có kỹ thuật cơ bản đúng, duy trì được sức bền, có tiến bộ.</w:t>
            </w:r>
          </w:p>
        </w:tc>
      </w:tr>
      <w:tr w:rsidR="0026309F" w:rsidRPr="0026309F" w:rsidTr="005B5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Style w:val="Strong"/>
                <w:rFonts w:cs="Times New Roman"/>
                <w:szCs w:val="28"/>
              </w:rPr>
              <w:t>Chưa đạt</w:t>
            </w:r>
          </w:p>
        </w:tc>
        <w:tc>
          <w:tcPr>
            <w:tcW w:w="0" w:type="auto"/>
            <w:vAlign w:val="center"/>
            <w:hideMark/>
          </w:tcPr>
          <w:p w:rsidR="005B5654" w:rsidRPr="0026309F" w:rsidRDefault="005B5654">
            <w:pPr>
              <w:rPr>
                <w:rFonts w:cs="Times New Roman"/>
                <w:szCs w:val="28"/>
              </w:rPr>
            </w:pPr>
            <w:r w:rsidRPr="0026309F">
              <w:rPr>
                <w:rFonts w:cs="Times New Roman"/>
                <w:szCs w:val="28"/>
              </w:rPr>
              <w:t>Không hoàn thành cự ly hoặc thực hiện sai kỹ thuật cơ bản, không đảm bảo an toàn khi chạy.</w:t>
            </w:r>
          </w:p>
        </w:tc>
      </w:tr>
    </w:tbl>
    <w:p w:rsidR="005B5654" w:rsidRPr="0026309F" w:rsidRDefault="005B5654" w:rsidP="005B5654">
      <w:pPr>
        <w:pStyle w:val="NormalWeb"/>
        <w:rPr>
          <w:b/>
          <w:i/>
          <w:sz w:val="28"/>
          <w:szCs w:val="28"/>
        </w:rPr>
      </w:pPr>
      <w:r w:rsidRPr="0026309F">
        <w:rPr>
          <w:rStyle w:val="Strong"/>
          <w:sz w:val="28"/>
          <w:szCs w:val="28"/>
        </w:rPr>
        <w:t xml:space="preserve">                                                        </w:t>
      </w:r>
      <w:r w:rsidRPr="0026309F">
        <w:rPr>
          <w:rStyle w:val="Strong"/>
          <w:b w:val="0"/>
          <w:i/>
          <w:sz w:val="28"/>
          <w:szCs w:val="28"/>
        </w:rPr>
        <w:t>Phú Lợi, ngày 10 tháng 12 năm 2025</w:t>
      </w:r>
    </w:p>
    <w:p w:rsidR="005B5654" w:rsidRPr="0026309F" w:rsidRDefault="00C70486" w:rsidP="005B5654">
      <w:pPr>
        <w:pStyle w:val="NormalWeb"/>
        <w:rPr>
          <w:sz w:val="28"/>
          <w:szCs w:val="28"/>
        </w:rPr>
      </w:pPr>
      <w:r w:rsidRPr="0026309F">
        <w:rPr>
          <w:rStyle w:val="Strong"/>
          <w:sz w:val="28"/>
          <w:szCs w:val="28"/>
        </w:rPr>
        <w:t xml:space="preserve">        </w:t>
      </w:r>
      <w:r w:rsidR="005B5654" w:rsidRPr="0026309F">
        <w:rPr>
          <w:rStyle w:val="Strong"/>
          <w:sz w:val="28"/>
          <w:szCs w:val="28"/>
        </w:rPr>
        <w:t>DUYỆT TTCM</w:t>
      </w:r>
      <w:r w:rsidR="005B5654" w:rsidRPr="0026309F">
        <w:rPr>
          <w:sz w:val="28"/>
          <w:szCs w:val="28"/>
        </w:rPr>
        <w:t> </w:t>
      </w:r>
      <w:r w:rsidR="005B5654" w:rsidRPr="0026309F">
        <w:rPr>
          <w:sz w:val="28"/>
          <w:szCs w:val="28"/>
        </w:rPr>
        <w:t> </w:t>
      </w:r>
      <w:r w:rsidR="005B5654" w:rsidRPr="0026309F">
        <w:rPr>
          <w:sz w:val="28"/>
          <w:szCs w:val="28"/>
        </w:rPr>
        <w:t> </w:t>
      </w:r>
      <w:r w:rsidR="005B5654" w:rsidRPr="0026309F">
        <w:rPr>
          <w:sz w:val="28"/>
          <w:szCs w:val="28"/>
        </w:rPr>
        <w:t> </w:t>
      </w:r>
      <w:r w:rsidR="005B5654" w:rsidRPr="0026309F">
        <w:rPr>
          <w:sz w:val="28"/>
          <w:szCs w:val="28"/>
        </w:rPr>
        <w:t> </w:t>
      </w:r>
      <w:r w:rsidR="005B5654" w:rsidRPr="0026309F">
        <w:rPr>
          <w:sz w:val="28"/>
          <w:szCs w:val="28"/>
        </w:rPr>
        <w:t> </w:t>
      </w:r>
      <w:r w:rsidR="005B5654" w:rsidRPr="0026309F">
        <w:rPr>
          <w:sz w:val="28"/>
          <w:szCs w:val="28"/>
        </w:rPr>
        <w:t> </w:t>
      </w:r>
      <w:r w:rsidR="005B5654" w:rsidRPr="0026309F">
        <w:rPr>
          <w:sz w:val="28"/>
          <w:szCs w:val="28"/>
        </w:rPr>
        <w:t> </w:t>
      </w:r>
      <w:r w:rsidRPr="0026309F">
        <w:rPr>
          <w:sz w:val="28"/>
          <w:szCs w:val="28"/>
        </w:rPr>
        <w:t xml:space="preserve">   </w:t>
      </w:r>
      <w:r w:rsidR="005B5654" w:rsidRPr="0026309F">
        <w:rPr>
          <w:sz w:val="28"/>
          <w:szCs w:val="28"/>
        </w:rPr>
        <w:t xml:space="preserve">  </w:t>
      </w:r>
      <w:r w:rsidR="005B5654" w:rsidRPr="0026309F">
        <w:rPr>
          <w:rStyle w:val="Strong"/>
          <w:sz w:val="28"/>
          <w:szCs w:val="28"/>
        </w:rPr>
        <w:t>NGƯỜI RA ĐỀ</w:t>
      </w:r>
    </w:p>
    <w:p w:rsidR="00C70486" w:rsidRPr="0026309F" w:rsidRDefault="00C70486" w:rsidP="00C70486">
      <w:pPr>
        <w:tabs>
          <w:tab w:val="left" w:pos="6776"/>
        </w:tabs>
        <w:rPr>
          <w:b/>
        </w:rPr>
      </w:pPr>
      <w:r w:rsidRPr="0026309F">
        <w:rPr>
          <w:b/>
        </w:rPr>
        <w:t xml:space="preserve"> </w:t>
      </w:r>
    </w:p>
    <w:p w:rsidR="00C70486" w:rsidRPr="0026309F" w:rsidRDefault="00C70486" w:rsidP="00C70486">
      <w:pPr>
        <w:tabs>
          <w:tab w:val="left" w:pos="6776"/>
        </w:tabs>
        <w:rPr>
          <w:b/>
        </w:rPr>
      </w:pPr>
      <w:r w:rsidRPr="0026309F">
        <w:rPr>
          <w:b/>
          <w:lang w:val="vi-VN"/>
        </w:rPr>
        <w:t>LÊ TIỀN THANH PHƯƠNG</w:t>
      </w:r>
      <w:r w:rsidRPr="0026309F">
        <w:rPr>
          <w:b/>
        </w:rPr>
        <w:t xml:space="preserve">           </w:t>
      </w:r>
      <w:r w:rsidRPr="0026309F">
        <w:rPr>
          <w:b/>
          <w:lang w:val="vi-VN"/>
        </w:rPr>
        <w:t xml:space="preserve">NGUYỄN HOÀNG THANH  </w:t>
      </w:r>
    </w:p>
    <w:p w:rsidR="00C70486" w:rsidRPr="0026309F" w:rsidRDefault="00C70486" w:rsidP="005B5654">
      <w:pPr>
        <w:rPr>
          <w:rFonts w:cs="Times New Roman"/>
          <w:szCs w:val="28"/>
        </w:rPr>
      </w:pPr>
    </w:p>
    <w:sectPr w:rsidR="00C70486" w:rsidRPr="0026309F" w:rsidSect="009B40F3">
      <w:pgSz w:w="12240" w:h="15840"/>
      <w:pgMar w:top="568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A2070E7"/>
    <w:multiLevelType w:val="multilevel"/>
    <w:tmpl w:val="2432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9E2D14"/>
    <w:multiLevelType w:val="multilevel"/>
    <w:tmpl w:val="31109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6879FC"/>
    <w:multiLevelType w:val="multilevel"/>
    <w:tmpl w:val="FFC6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980882"/>
    <w:multiLevelType w:val="multilevel"/>
    <w:tmpl w:val="33C8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2C44B0"/>
    <w:multiLevelType w:val="multilevel"/>
    <w:tmpl w:val="C302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9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6309F"/>
    <w:rsid w:val="0029639D"/>
    <w:rsid w:val="00326F90"/>
    <w:rsid w:val="003B64AF"/>
    <w:rsid w:val="00446C0C"/>
    <w:rsid w:val="005B5654"/>
    <w:rsid w:val="00794284"/>
    <w:rsid w:val="009A4DE5"/>
    <w:rsid w:val="009B40F3"/>
    <w:rsid w:val="009B7057"/>
    <w:rsid w:val="00AA1D8D"/>
    <w:rsid w:val="00B47730"/>
    <w:rsid w:val="00C7048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00"/>
  <w15:docId w15:val="{A7F7971F-2D33-4E51-ADC6-7E86DE5B5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5B56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224EF70-9183-49E8-845A-86F65DDDD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</cp:lastModifiedBy>
  <cp:revision>9</cp:revision>
  <dcterms:created xsi:type="dcterms:W3CDTF">2013-12-23T23:15:00Z</dcterms:created>
  <dcterms:modified xsi:type="dcterms:W3CDTF">2025-12-11T07:47:00Z</dcterms:modified>
  <cp:category/>
</cp:coreProperties>
</file>